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r="http://schemas.openxmlformats.org/officeDocument/2006/relationships" xmlns:m="http://schemas.openxmlformats.org/officeDocument/2006/math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5 on Windows Server 2022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Visuelle Einstufung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Dusche 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82990378" name="25ffda60-e9e2-11ef-8e40-63cdb1c2498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34724722" name="25ffda60-e9e2-11ef-8e40-63cdb1c24988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93191187" name="2fccdb10-e9e2-11ef-8a1a-d90e755198e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89274964" name="2fccdb10-e9e2-11ef-8a1a-d90e755198e1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DG / rechts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VM-18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80046896" name="a734ded0-e9e4-11ef-bcab-41d9c9cf0ed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50615112" name="a734ded0-e9e4-11ef-bcab-41d9c9cf0ed2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95657185" name="aa689290-e9e4-11ef-aa45-f3a2dbb7a62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31175925" name="aa689290-e9e4-11ef-aa45-f3a2dbb7a625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Dusche 202</w:t>
            </w:r>
          </w:p>
          <w:p>
            <w:pPr>
              <w:spacing w:before="0" w:after="0"/>
            </w:pPr>
            <w:r>
              <w:t>2. 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VM-21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3439916" name="eeb7d9a0-e9ea-11ef-92ef-0583776e3c7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45839688" name="eeb7d9a0-e9ea-11ef-92ef-0583776e3c74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45773528" name="f25d6200-e9ea-11ef-9b8c-a145bb2d679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61174597" name="f25d6200-e9ea-11ef-9b8c-a145bb2d679c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Dusche 207</w:t>
            </w:r>
          </w:p>
          <w:p>
            <w:pPr>
              <w:spacing w:before="0" w:after="0"/>
            </w:pPr>
            <w:r>
              <w:t>2. OG</w:t>
            </w:r>
          </w:p>
          <w:p>
            <w:pPr>
              <w:spacing w:before="0" w:after="0"/>
            </w:pPr>
            <w:r>
              <w:t>Wand  /Boden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VM-23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/ 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55915004" name="c1896c90-e9eb-11ef-81ba-d73604ee45a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80898426" name="c1896c90-e9eb-11ef-81ba-d73604ee45a9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23929487" name="c6fe84d0-e9eb-11ef-9246-158972381cb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82262050" name="c6fe84d0-e9eb-11ef-9246-158972381cb6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207</w:t>
            </w:r>
          </w:p>
          <w:p>
            <w:pPr>
              <w:spacing w:before="0" w:after="0"/>
            </w:pPr>
            <w:r>
              <w:t>2. OG </w:t>
            </w:r>
          </w:p>
          <w:p>
            <w:pPr>
              <w:spacing w:before="0" w:after="0"/>
            </w:pPr>
            <w:r>
              <w:t>Wand / 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/ 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78769905" name="f05da4f0-e9eb-11ef-a142-73f0c66cd2d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33222607" name="f05da4f0-e9eb-11ef-a142-73f0c66cd2da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44066115" name="f47501f0-e9eb-11ef-9204-25a97685298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13641452" name="f47501f0-e9eb-11ef-9204-25a976852980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101</w:t>
            </w:r>
          </w:p>
          <w:p>
            <w:pPr>
              <w:spacing w:before="0" w:after="0"/>
            </w:pPr>
            <w:r>
              <w:t>1. OG </w:t>
            </w:r>
          </w:p>
          <w:p>
            <w:pPr>
              <w:spacing w:before="0" w:after="0"/>
            </w:pPr>
            <w:r>
              <w:t>Wand / 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VM-25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/ 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5622331" name="895c3590-e9ec-11ef-aec2-e7fa41ada58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4761775" name="895c3590-e9ec-11ef-aec2-e7fa41ada586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00656151" name="b582b310-e9ec-11ef-83f4-bd457319c08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74572948" name="b582b310-e9ec-11ef-83f4-bd457319c085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1. OG </w:t>
            </w:r>
          </w:p>
          <w:p>
            <w:pPr>
              <w:spacing w:before="0" w:after="0"/>
            </w:pPr>
            <w:r>
              <w:t>Wand /  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VM-27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/ 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12776708" name="4eb70440-e9ee-11ef-b1de-8b81cb8c55c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0432671" name="4eb70440-e9ee-11ef-b1de-8b81cb8c55c9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50513276" name="54daac00-e9ee-11ef-bba6-897367f33ec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39835484" name="54daac00-e9ee-11ef-bba6-897367f33ec2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1. OG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VM-30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61086746" name="1f40a300-e9ef-11ef-9613-cff07576fa2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80923916" name="1f40a300-e9ef-11ef-9613-cff07576fa24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47256491" name="22f853d0-e9ef-11ef-ad85-13aa70bee71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06767408" name="22f853d0-e9ef-11ef-ad85-13aa70bee71f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Restaurant + Stübli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VM-39</w:t>
            </w:r>
          </w:p>
          <w:p>
            <w:pPr>
              <w:spacing w:before="0" w:after="0"/>
            </w:pPr>
            <w:r>
              <w:t>Putz unter Gipsplatte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Decke ist im Altbau ( Holzdecke ) </w:t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584260" name="2b5a6480-0567-11f0-9a95-b1fe9b4dd8a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4296886" name="2b5a6480-0567-11f0-9a95-b1fe9b4dd8a7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14080335" name="39f8c360-0567-11f0-a144-e34f8c40535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57966241" name="39f8c360-0567-11f0-a144-e34f8c405357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VM-40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71184693" name="7ea346a0-0569-11f0-bb0d-8df8def3ae8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0893116" name="7ea346a0-0569-11f0-bb0d-8df8def3ae8b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6943425" name="82d66900-0569-11f0-b5f0-071ec4cf9bd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66190970" name="82d66900-0569-11f0-b5f0-071ec4cf9bd2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24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r="http://schemas.openxmlformats.org/officeDocument/2006/relationships" xmlns:m="http://schemas.openxmlformats.org/officeDocument/2006/math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r="http://schemas.openxmlformats.org/officeDocument/2006/relationships" xmlns:m="http://schemas.openxmlformats.org/officeDocument/2006/math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MFH. Marktstrasse 9, 8853 Lachen </w:t>
          </w:r>
        </w:p>
        <w:p>
          <w:pPr>
            <w:spacing w:before="0" w:after="0"/>
          </w:pPr>
          <w:r>
            <w:t/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visuellen Befunde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r="http://schemas.openxmlformats.org/officeDocument/2006/relationships" xmlns:m="http://schemas.openxmlformats.org/officeDocument/2006/math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r="http://schemas.openxmlformats.org/officeDocument/2006/relationships" xmlns:m="http://schemas.openxmlformats.org/officeDocument/2006/math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footer.xml" Type="http://schemas.openxmlformats.org/officeDocument/2006/relationships/footer" Id="rId24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